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vertAnchor="page" w:horzAnchor="page" w:tblpX="670" w:tblpY="511"/>
        <w:tblOverlap w:val="never"/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"/>
        <w:gridCol w:w="1333"/>
        <w:gridCol w:w="7371"/>
      </w:tblGrid>
      <w:tr w:rsidR="004569C5" w14:paraId="6E26E62B" w14:textId="77777777" w:rsidTr="00FC6266">
        <w:trPr>
          <w:trHeight w:val="709"/>
        </w:trPr>
        <w:tc>
          <w:tcPr>
            <w:tcW w:w="1077" w:type="dxa"/>
          </w:tcPr>
          <w:p w14:paraId="7D80F915" w14:textId="77777777" w:rsidR="004569C5" w:rsidRPr="00635DBC" w:rsidRDefault="004569C5" w:rsidP="00FC6266">
            <w:pPr>
              <w:pStyle w:val="Koptekst"/>
            </w:pPr>
          </w:p>
        </w:tc>
        <w:tc>
          <w:tcPr>
            <w:tcW w:w="8704" w:type="dxa"/>
            <w:gridSpan w:val="2"/>
          </w:tcPr>
          <w:p w14:paraId="608C3916" w14:textId="40A0CB4A" w:rsidR="004569C5" w:rsidRDefault="004569C5" w:rsidP="00FE4E42">
            <w:pPr>
              <w:pStyle w:val="Kop1"/>
              <w:numPr>
                <w:ilvl w:val="0"/>
                <w:numId w:val="0"/>
              </w:numPr>
              <w:spacing w:after="0"/>
              <w:ind w:left="340" w:hanging="340"/>
            </w:pPr>
          </w:p>
          <w:p w14:paraId="73A3AE38" w14:textId="77777777" w:rsidR="00FE4E42" w:rsidRPr="00FE4E42" w:rsidRDefault="00FE4E42" w:rsidP="00FE4E42"/>
          <w:p w14:paraId="268DAD83" w14:textId="307665C5" w:rsidR="00FE4E42" w:rsidRPr="00FD0FAE" w:rsidRDefault="00FE4E42" w:rsidP="00FE4E42">
            <w:pPr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 xml:space="preserve">Bijlage </w:t>
            </w:r>
            <w:r w:rsidR="003B32D8">
              <w:rPr>
                <w:b/>
                <w:bCs/>
                <w:sz w:val="40"/>
                <w:szCs w:val="40"/>
              </w:rPr>
              <w:t>7</w:t>
            </w:r>
            <w:r>
              <w:rPr>
                <w:b/>
                <w:bCs/>
                <w:sz w:val="40"/>
                <w:szCs w:val="40"/>
              </w:rPr>
              <w:t xml:space="preserve"> – </w:t>
            </w:r>
            <w:r w:rsidRPr="000E55D3">
              <w:rPr>
                <w:b/>
                <w:bCs/>
                <w:sz w:val="40"/>
                <w:szCs w:val="40"/>
              </w:rPr>
              <w:t xml:space="preserve">Verklaring inschrijfformulier </w:t>
            </w:r>
            <w:r>
              <w:rPr>
                <w:b/>
                <w:bCs/>
                <w:sz w:val="40"/>
                <w:szCs w:val="40"/>
              </w:rPr>
              <w:t>a</w:t>
            </w:r>
            <w:r w:rsidRPr="000E55D3">
              <w:rPr>
                <w:b/>
                <w:bCs/>
                <w:sz w:val="40"/>
                <w:szCs w:val="40"/>
              </w:rPr>
              <w:t>mbitieniveau</w:t>
            </w:r>
            <w:r>
              <w:rPr>
                <w:b/>
                <w:bCs/>
                <w:sz w:val="40"/>
                <w:szCs w:val="40"/>
              </w:rPr>
              <w:t xml:space="preserve"> </w:t>
            </w:r>
            <w:r w:rsidRPr="000E55D3">
              <w:rPr>
                <w:b/>
                <w:bCs/>
                <w:sz w:val="40"/>
                <w:szCs w:val="40"/>
              </w:rPr>
              <w:t>CO2-prestatieladder</w:t>
            </w:r>
            <w:r>
              <w:rPr>
                <w:b/>
                <w:bCs/>
                <w:sz w:val="40"/>
                <w:szCs w:val="40"/>
              </w:rPr>
              <w:t xml:space="preserve"> </w:t>
            </w:r>
          </w:p>
          <w:p w14:paraId="360B5533" w14:textId="77777777" w:rsidR="00FE4E42" w:rsidRDefault="00FE4E42" w:rsidP="00FE4E42"/>
          <w:p w14:paraId="309C1037" w14:textId="24463FD3" w:rsidR="00FE4E42" w:rsidRPr="00FE4E42" w:rsidRDefault="00FE4E42" w:rsidP="00FE4E42"/>
        </w:tc>
      </w:tr>
      <w:tr w:rsidR="004569C5" w:rsidRPr="008C6AE6" w14:paraId="36CA8D07" w14:textId="77777777" w:rsidTr="00FC6266">
        <w:trPr>
          <w:trHeight w:val="227"/>
        </w:trPr>
        <w:tc>
          <w:tcPr>
            <w:tcW w:w="1077" w:type="dxa"/>
          </w:tcPr>
          <w:p w14:paraId="6558F7CE" w14:textId="77777777" w:rsidR="004569C5" w:rsidRPr="00635DBC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14:paraId="2127812A" w14:textId="77777777"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Projectnaam</w:t>
            </w:r>
          </w:p>
        </w:tc>
        <w:tc>
          <w:tcPr>
            <w:tcW w:w="7371" w:type="dxa"/>
          </w:tcPr>
          <w:p w14:paraId="0392EE3F" w14:textId="67511928" w:rsidR="004569C5" w:rsidRPr="008C6AE6" w:rsidRDefault="00E87AFF" w:rsidP="00FC6266">
            <w:pPr>
              <w:rPr>
                <w:noProof/>
              </w:rPr>
            </w:pPr>
            <w:r>
              <w:t>PAK-analyses luchtfilters</w:t>
            </w:r>
          </w:p>
        </w:tc>
      </w:tr>
      <w:tr w:rsidR="004569C5" w:rsidRPr="008C6AE6" w14:paraId="7621FFF0" w14:textId="77777777" w:rsidTr="00FC6266">
        <w:trPr>
          <w:trHeight w:val="227"/>
        </w:trPr>
        <w:tc>
          <w:tcPr>
            <w:tcW w:w="1077" w:type="dxa"/>
          </w:tcPr>
          <w:p w14:paraId="13910A7B" w14:textId="77777777" w:rsidR="004569C5" w:rsidRPr="008C6AE6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14:paraId="3E4BC85B" w14:textId="77777777"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Kenmerk</w:t>
            </w:r>
          </w:p>
        </w:tc>
        <w:tc>
          <w:tcPr>
            <w:tcW w:w="7371" w:type="dxa"/>
          </w:tcPr>
          <w:p w14:paraId="7C522352" w14:textId="0D7CE754" w:rsidR="004569C5" w:rsidRPr="008C6AE6" w:rsidRDefault="00170616" w:rsidP="00FC6266">
            <w:r>
              <w:t>AI2025-0</w:t>
            </w:r>
            <w:r w:rsidR="00E87AFF">
              <w:t>256</w:t>
            </w:r>
          </w:p>
        </w:tc>
      </w:tr>
      <w:tr w:rsidR="004569C5" w:rsidRPr="008C6AE6" w14:paraId="440442FE" w14:textId="77777777" w:rsidTr="00FC6266">
        <w:trPr>
          <w:trHeight w:val="227"/>
        </w:trPr>
        <w:tc>
          <w:tcPr>
            <w:tcW w:w="1077" w:type="dxa"/>
          </w:tcPr>
          <w:p w14:paraId="1164A3D5" w14:textId="77777777" w:rsidR="004569C5" w:rsidRPr="008C6AE6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14:paraId="5CEDEFC7" w14:textId="77777777"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Datum</w:t>
            </w:r>
          </w:p>
        </w:tc>
        <w:tc>
          <w:tcPr>
            <w:tcW w:w="7371" w:type="dxa"/>
          </w:tcPr>
          <w:p w14:paraId="2F14977C" w14:textId="77777777" w:rsidR="004569C5" w:rsidRPr="008C6AE6" w:rsidRDefault="004569C5" w:rsidP="00FC6266">
            <w:pPr>
              <w:tabs>
                <w:tab w:val="left" w:pos="1980"/>
              </w:tabs>
            </w:pPr>
            <w:r>
              <w:t>&lt;</w:t>
            </w:r>
            <w:r w:rsidRPr="00643181">
              <w:rPr>
                <w:highlight w:val="yellow"/>
              </w:rPr>
              <w:t>invullen</w:t>
            </w:r>
            <w:r>
              <w:t>&gt;</w:t>
            </w:r>
          </w:p>
        </w:tc>
      </w:tr>
    </w:tbl>
    <w:p w14:paraId="728AE708" w14:textId="77777777" w:rsidR="004569C5" w:rsidRDefault="004569C5" w:rsidP="004569C5">
      <w:pPr>
        <w:autoSpaceDE w:val="0"/>
        <w:autoSpaceDN w:val="0"/>
        <w:adjustRightInd w:val="0"/>
        <w:spacing w:line="240" w:lineRule="auto"/>
        <w:rPr>
          <w:rFonts w:ascii="KorolevCondensed-Heavy" w:hAnsi="KorolevCondensed-Heavy" w:cs="KorolevCondensed-Heavy"/>
          <w:color w:val="000000" w:themeColor="text1"/>
          <w:sz w:val="40"/>
          <w:szCs w:val="40"/>
        </w:rPr>
      </w:pPr>
    </w:p>
    <w:p w14:paraId="55CE192A" w14:textId="77777777" w:rsidR="00E20DD9" w:rsidRPr="00D93FCE" w:rsidRDefault="00E20DD9" w:rsidP="00E20DD9">
      <w:pPr>
        <w:rPr>
          <w:i/>
        </w:rPr>
      </w:pPr>
      <w:r w:rsidRPr="008C6AE6">
        <w:t xml:space="preserve">De </w:t>
      </w:r>
      <w:r>
        <w:t>ondergetekende</w:t>
      </w:r>
      <w:r w:rsidRPr="008C6AE6">
        <w:t>(s) verklaart (verklaren) zich bereid de uitvoering van de opdracht op een duurzame wijze ter hand te nemen en daarbij adequaat invulling te geven aan een CO2-reductie op</w:t>
      </w:r>
      <w:r>
        <w:t xml:space="preserve"> </w:t>
      </w:r>
      <w:r w:rsidRPr="008C6AE6">
        <w:rPr>
          <w:i/>
        </w:rPr>
        <w:t>(aankruisen wat van toepassing is)</w:t>
      </w:r>
      <w:r w:rsidRPr="008C6AE6">
        <w:t>:</w:t>
      </w:r>
    </w:p>
    <w:p w14:paraId="5EA83274" w14:textId="77777777" w:rsidR="00E20DD9" w:rsidRDefault="00E20DD9" w:rsidP="00E20DD9"/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61"/>
      </w:tblGrid>
      <w:tr w:rsidR="009D64AB" w14:paraId="555B2F98" w14:textId="77777777" w:rsidTr="00306B56">
        <w:trPr>
          <w:trHeight w:val="213"/>
        </w:trPr>
        <w:tc>
          <w:tcPr>
            <w:tcW w:w="6461" w:type="dxa"/>
          </w:tcPr>
          <w:p w14:paraId="0E43AD47" w14:textId="5A5DC642" w:rsidR="009D64AB" w:rsidRDefault="00E87AFF" w:rsidP="00306B56">
            <w:sdt>
              <w:sdtPr>
                <w:id w:val="1783839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CO2-ambitieniveau 5;</w:t>
            </w:r>
          </w:p>
        </w:tc>
      </w:tr>
      <w:tr w:rsidR="009D64AB" w14:paraId="2911AB09" w14:textId="77777777" w:rsidTr="00306B56">
        <w:trPr>
          <w:trHeight w:val="197"/>
        </w:trPr>
        <w:tc>
          <w:tcPr>
            <w:tcW w:w="6461" w:type="dxa"/>
          </w:tcPr>
          <w:p w14:paraId="263DB9E7" w14:textId="79C36219" w:rsidR="009D64AB" w:rsidRDefault="00E87AFF" w:rsidP="008A174E">
            <w:sdt>
              <w:sdtPr>
                <w:id w:val="-748886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CO2-ambitieniveau 4;</w:t>
            </w:r>
          </w:p>
        </w:tc>
      </w:tr>
      <w:tr w:rsidR="009D64AB" w14:paraId="67AAE7B5" w14:textId="77777777" w:rsidTr="00306B56">
        <w:trPr>
          <w:trHeight w:val="213"/>
        </w:trPr>
        <w:tc>
          <w:tcPr>
            <w:tcW w:w="6461" w:type="dxa"/>
          </w:tcPr>
          <w:p w14:paraId="25DB4320" w14:textId="32186C0B" w:rsidR="009D64AB" w:rsidRDefault="00E87AFF" w:rsidP="008A174E">
            <w:sdt>
              <w:sdtPr>
                <w:id w:val="-910853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</w:t>
            </w:r>
            <w:r w:rsidR="008A174E">
              <w:t>CO2-ambitieniveau 3</w:t>
            </w:r>
            <w:r w:rsidR="009D64AB">
              <w:t>;</w:t>
            </w:r>
          </w:p>
        </w:tc>
      </w:tr>
      <w:tr w:rsidR="009D64AB" w14:paraId="55110D98" w14:textId="77777777" w:rsidTr="00306B56">
        <w:trPr>
          <w:trHeight w:val="200"/>
        </w:trPr>
        <w:tc>
          <w:tcPr>
            <w:tcW w:w="6461" w:type="dxa"/>
          </w:tcPr>
          <w:p w14:paraId="2287F6BA" w14:textId="3DBE53A9" w:rsidR="009D64AB" w:rsidRDefault="00E87AFF" w:rsidP="008A174E">
            <w:sdt>
              <w:sdtPr>
                <w:id w:val="1974630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CO2-ambitieniveau </w:t>
            </w:r>
            <w:r w:rsidR="008A174E">
              <w:t>2;</w:t>
            </w:r>
          </w:p>
        </w:tc>
      </w:tr>
      <w:tr w:rsidR="009D64AB" w14:paraId="54D743A3" w14:textId="77777777" w:rsidTr="00306B56">
        <w:trPr>
          <w:trHeight w:val="213"/>
        </w:trPr>
        <w:tc>
          <w:tcPr>
            <w:tcW w:w="6461" w:type="dxa"/>
          </w:tcPr>
          <w:p w14:paraId="0A4359C3" w14:textId="2ACFCF50" w:rsidR="009D64AB" w:rsidRDefault="00E87AFF" w:rsidP="008A174E">
            <w:sdt>
              <w:sdtPr>
                <w:id w:val="1214465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</w:t>
            </w:r>
            <w:r w:rsidR="008A174E">
              <w:t>CO2-ambitieniveau 1;</w:t>
            </w:r>
          </w:p>
        </w:tc>
      </w:tr>
      <w:tr w:rsidR="009D64AB" w14:paraId="09057516" w14:textId="77777777" w:rsidTr="00306B56">
        <w:trPr>
          <w:trHeight w:val="213"/>
        </w:trPr>
        <w:tc>
          <w:tcPr>
            <w:tcW w:w="6461" w:type="dxa"/>
          </w:tcPr>
          <w:p w14:paraId="614AAE16" w14:textId="77777777" w:rsidR="009D64AB" w:rsidRDefault="00E87AFF" w:rsidP="00306B56">
            <w:sdt>
              <w:sdtPr>
                <w:id w:val="1080643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</w:t>
            </w:r>
            <w:r w:rsidR="009D64AB" w:rsidRPr="008C6AE6">
              <w:t>geen van de CO2-ambitieniveau’s</w:t>
            </w:r>
            <w:r w:rsidR="009D64AB">
              <w:t xml:space="preserve">. </w:t>
            </w:r>
          </w:p>
        </w:tc>
      </w:tr>
    </w:tbl>
    <w:p w14:paraId="4FE9D65E" w14:textId="77777777" w:rsidR="00E20DD9" w:rsidRPr="008C6AE6" w:rsidRDefault="00E20DD9" w:rsidP="00E20DD9"/>
    <w:p w14:paraId="58D1B45B" w14:textId="77777777" w:rsidR="00E20DD9" w:rsidRDefault="00E20DD9" w:rsidP="00E20DD9">
      <w:r>
        <w:t>Wijze van aantonen van het ambitieniveau:</w:t>
      </w:r>
    </w:p>
    <w:p w14:paraId="4A20EC79" w14:textId="77777777" w:rsidR="007373CB" w:rsidRPr="008C6AE6" w:rsidRDefault="00E87AFF" w:rsidP="007373CB">
      <w:sdt>
        <w:sdtPr>
          <w:id w:val="-431047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73CB">
            <w:rPr>
              <w:rFonts w:ascii="MS Gothic" w:eastAsia="MS Gothic" w:hAnsi="MS Gothic" w:hint="eastAsia"/>
            </w:rPr>
            <w:t>☐</w:t>
          </w:r>
        </w:sdtContent>
      </w:sdt>
      <w:r w:rsidR="007373CB">
        <w:t xml:space="preserve"> CO2-bewust certificaat</w:t>
      </w:r>
    </w:p>
    <w:p w14:paraId="6C1CC308" w14:textId="77777777" w:rsidR="007373CB" w:rsidRDefault="00E87AFF" w:rsidP="007373CB">
      <w:sdt>
        <w:sdtPr>
          <w:id w:val="-15147556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73CB">
            <w:rPr>
              <w:rFonts w:ascii="MS Gothic" w:eastAsia="MS Gothic" w:hAnsi="MS Gothic" w:hint="eastAsia"/>
            </w:rPr>
            <w:t>☐</w:t>
          </w:r>
        </w:sdtContent>
      </w:sdt>
      <w:r w:rsidR="007373CB">
        <w:t xml:space="preserve"> CO2-projectverklaring (project specifiek)</w:t>
      </w:r>
    </w:p>
    <w:p w14:paraId="3E10EAC7" w14:textId="26730B62" w:rsidR="00E20DD9" w:rsidRPr="001614F2" w:rsidRDefault="007373CB" w:rsidP="007373CB">
      <w:pPr>
        <w:rPr>
          <w:i/>
        </w:rPr>
      </w:pPr>
      <w:r w:rsidRPr="001614F2">
        <w:rPr>
          <w:i/>
        </w:rPr>
        <w:t xml:space="preserve"> </w:t>
      </w:r>
      <w:r w:rsidR="00E20DD9" w:rsidRPr="001614F2">
        <w:rPr>
          <w:i/>
        </w:rPr>
        <w:t>(aankruisen wat van toepassing is)</w:t>
      </w:r>
    </w:p>
    <w:p w14:paraId="2A0BB567" w14:textId="77777777" w:rsidR="00E20DD9" w:rsidRDefault="00E20DD9" w:rsidP="00E20DD9"/>
    <w:p w14:paraId="1E3AF37B" w14:textId="77777777" w:rsidR="00E20DD9" w:rsidRDefault="00E20DD9" w:rsidP="00E20DD9"/>
    <w:p w14:paraId="569B7EF6" w14:textId="57FD8A74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>
        <w:t xml:space="preserve">De controlerende certificerende instelling is </w:t>
      </w:r>
      <w:r w:rsidRPr="00B73F27">
        <w:rPr>
          <w:rFonts w:cs="WorkSans-Regular"/>
          <w:color w:val="000000" w:themeColor="text1"/>
        </w:rPr>
        <w:t>__________</w:t>
      </w:r>
      <w:r>
        <w:rPr>
          <w:rFonts w:cs="WorkSans-Regular"/>
          <w:color w:val="000000" w:themeColor="text1"/>
        </w:rPr>
        <w:t>_____________________</w:t>
      </w:r>
      <w:r w:rsidR="001A2232" w:rsidRPr="00B73F27">
        <w:rPr>
          <w:rFonts w:cs="WorkSans-Italic"/>
          <w:i/>
          <w:iCs/>
          <w:color w:val="000000" w:themeColor="text1"/>
        </w:rPr>
        <w:t xml:space="preserve"> (</w:t>
      </w:r>
      <w:r w:rsidRPr="00B73F27">
        <w:rPr>
          <w:rFonts w:cs="WorkSans-Italic"/>
          <w:i/>
          <w:iCs/>
          <w:color w:val="000000" w:themeColor="text1"/>
        </w:rPr>
        <w:t xml:space="preserve">naam </w:t>
      </w:r>
      <w:r w:rsidR="00754A34">
        <w:rPr>
          <w:rFonts w:cs="WorkSans-Italic"/>
          <w:i/>
          <w:iCs/>
          <w:color w:val="000000" w:themeColor="text1"/>
        </w:rPr>
        <w:t>instelling</w:t>
      </w:r>
      <w:r w:rsidRPr="00B73F27">
        <w:rPr>
          <w:rFonts w:cs="WorkSans-Italic"/>
          <w:i/>
          <w:iCs/>
          <w:color w:val="000000" w:themeColor="text1"/>
        </w:rPr>
        <w:t>)</w:t>
      </w:r>
    </w:p>
    <w:p w14:paraId="266295EF" w14:textId="77777777" w:rsidR="00E20DD9" w:rsidRDefault="00E20DD9" w:rsidP="00E20DD9"/>
    <w:p w14:paraId="2F1EC140" w14:textId="100D2DD0" w:rsidR="00E20DD9" w:rsidRDefault="00E20DD9" w:rsidP="00E20DD9">
      <w:r w:rsidRPr="008C6AE6">
        <w:t xml:space="preserve">Behorende bij de </w:t>
      </w:r>
      <w:r>
        <w:t xml:space="preserve">inschrijving </w:t>
      </w:r>
      <w:r w:rsidRPr="00E738EC">
        <w:t>AI</w:t>
      </w:r>
      <w:r w:rsidR="00170616">
        <w:t>2025-</w:t>
      </w:r>
      <w:r w:rsidR="00E87AFF">
        <w:t>0256</w:t>
      </w:r>
      <w:r w:rsidRPr="00E738EC">
        <w:t xml:space="preserve"> </w:t>
      </w:r>
      <w:r w:rsidRPr="008C6AE6">
        <w:t>van de ondergetekende(n):</w:t>
      </w:r>
    </w:p>
    <w:p w14:paraId="49E87C68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76F9788C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Aldus naar waarheid opgemaakt</w:t>
      </w:r>
    </w:p>
    <w:p w14:paraId="5B9279BC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1D550A46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Op 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(datum)</w:t>
      </w:r>
    </w:p>
    <w:p w14:paraId="6277E543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2CA32045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te ___________________________________________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(plaats)</w:t>
      </w:r>
    </w:p>
    <w:p w14:paraId="0919C43F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3C8A5BCF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door 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en voorletters)</w:t>
      </w:r>
    </w:p>
    <w:p w14:paraId="22F0F383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10BA9DDE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als bestuurder van 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14:paraId="624706BE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59DA9099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die __________________________________________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14:paraId="30EA14CD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1F2CC06F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ter zake van deze inschrijving of aanbieding</w:t>
      </w:r>
      <w:r>
        <w:rPr>
          <w:rFonts w:cs="WorkSans-Regular"/>
          <w:color w:val="000000" w:themeColor="text1"/>
        </w:rPr>
        <w:t xml:space="preserve"> </w:t>
      </w:r>
      <w:r w:rsidRPr="00B73F27">
        <w:rPr>
          <w:rFonts w:cs="WorkSans-Regular"/>
          <w:color w:val="000000" w:themeColor="text1"/>
        </w:rPr>
        <w:t>rechtsgeldig vertegenwoordigt.</w:t>
      </w:r>
    </w:p>
    <w:p w14:paraId="12DF3280" w14:textId="77777777" w:rsidR="00E20DD9" w:rsidRPr="00B73F27" w:rsidRDefault="00E20DD9" w:rsidP="00E20DD9">
      <w:pPr>
        <w:suppressAutoHyphens/>
        <w:overflowPunct w:val="0"/>
        <w:autoSpaceDE w:val="0"/>
        <w:spacing w:line="270" w:lineRule="atLeast"/>
        <w:contextualSpacing/>
        <w:textAlignment w:val="baseline"/>
        <w:rPr>
          <w:rFonts w:cs="WorkSans-Italic"/>
          <w:i/>
          <w:iCs/>
          <w:color w:val="000000" w:themeColor="text1"/>
        </w:rPr>
      </w:pPr>
    </w:p>
    <w:p w14:paraId="17A1199E" w14:textId="77777777" w:rsidR="00E20DD9" w:rsidRDefault="00E20DD9" w:rsidP="00E20DD9">
      <w:r w:rsidRPr="00B73F27">
        <w:rPr>
          <w:rFonts w:cs="WorkSans-Italic"/>
          <w:i/>
          <w:iCs/>
          <w:color w:val="000000" w:themeColor="text1"/>
        </w:rPr>
        <w:t>____________________________________________(handtekening</w:t>
      </w:r>
      <w:r>
        <w:rPr>
          <w:rFonts w:cs="WorkSans-Italic"/>
          <w:i/>
          <w:iCs/>
          <w:color w:val="000000" w:themeColor="text1"/>
        </w:rPr>
        <w:t>)</w:t>
      </w:r>
    </w:p>
    <w:p w14:paraId="1A606FF5" w14:textId="77777777" w:rsidR="000B46D8" w:rsidRPr="004569C5" w:rsidRDefault="000B46D8" w:rsidP="00E20DD9">
      <w:pPr>
        <w:autoSpaceDE w:val="0"/>
        <w:autoSpaceDN w:val="0"/>
        <w:adjustRightInd w:val="0"/>
        <w:spacing w:line="240" w:lineRule="auto"/>
      </w:pPr>
    </w:p>
    <w:sectPr w:rsidR="000B46D8" w:rsidRPr="004569C5" w:rsidSect="00A87C49">
      <w:headerReference w:type="default" r:id="rId11"/>
      <w:pgSz w:w="11906" w:h="16838" w:code="9"/>
      <w:pgMar w:top="2665" w:right="1644" w:bottom="1531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B65A2C" w14:textId="77777777" w:rsidR="004073AE" w:rsidRDefault="004073AE" w:rsidP="004569C5">
      <w:pPr>
        <w:spacing w:line="240" w:lineRule="auto"/>
      </w:pPr>
      <w:r>
        <w:separator/>
      </w:r>
    </w:p>
  </w:endnote>
  <w:endnote w:type="continuationSeparator" w:id="0">
    <w:p w14:paraId="7B1F761F" w14:textId="77777777" w:rsidR="004073AE" w:rsidRDefault="004073AE" w:rsidP="004569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orolevCondensed-Heavy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orkSans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orkSans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369B4" w14:textId="77777777" w:rsidR="004073AE" w:rsidRDefault="004073AE" w:rsidP="004569C5">
      <w:pPr>
        <w:spacing w:line="240" w:lineRule="auto"/>
      </w:pPr>
      <w:r>
        <w:separator/>
      </w:r>
    </w:p>
  </w:footnote>
  <w:footnote w:type="continuationSeparator" w:id="0">
    <w:p w14:paraId="78894D00" w14:textId="77777777" w:rsidR="004073AE" w:rsidRDefault="004073AE" w:rsidP="004569C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pPr w:leftFromText="142" w:rightFromText="142" w:vertAnchor="page" w:tblpY="625"/>
      <w:tblOverlap w:val="never"/>
      <w:tblW w:w="8505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4"/>
      <w:gridCol w:w="2041"/>
    </w:tblGrid>
    <w:tr w:rsidR="005420FE" w14:paraId="15D60908" w14:textId="77777777" w:rsidTr="009E1661">
      <w:tc>
        <w:tcPr>
          <w:tcW w:w="6464" w:type="dxa"/>
        </w:tcPr>
        <w:p w14:paraId="6CFB105F" w14:textId="77777777" w:rsidR="00FE4E42" w:rsidRPr="00220940" w:rsidRDefault="00FE4E42" w:rsidP="00FE4E42">
          <w:pPr>
            <w:pStyle w:val="Koptekst"/>
            <w:rPr>
              <w:sz w:val="18"/>
              <w:szCs w:val="18"/>
            </w:rPr>
          </w:pPr>
          <w:r w:rsidRPr="00220940">
            <w:rPr>
              <w:sz w:val="18"/>
              <w:szCs w:val="18"/>
            </w:rPr>
            <w:t>Gemeente Amsterdam</w:t>
          </w:r>
        </w:p>
        <w:p w14:paraId="76AFF2F0" w14:textId="6B2FB999" w:rsidR="00FE4E42" w:rsidRPr="00220940" w:rsidRDefault="00FE4E42" w:rsidP="00FE4E42">
          <w:pPr>
            <w:pStyle w:val="Koptekst"/>
            <w:rPr>
              <w:sz w:val="18"/>
              <w:szCs w:val="18"/>
            </w:rPr>
          </w:pPr>
          <w:r>
            <w:rPr>
              <w:sz w:val="18"/>
              <w:szCs w:val="18"/>
            </w:rPr>
            <w:t>AI 20</w:t>
          </w:r>
          <w:r w:rsidR="00A87C49">
            <w:rPr>
              <w:sz w:val="18"/>
              <w:szCs w:val="18"/>
            </w:rPr>
            <w:t>2</w:t>
          </w:r>
          <w:r w:rsidR="00170616">
            <w:rPr>
              <w:sz w:val="18"/>
              <w:szCs w:val="18"/>
            </w:rPr>
            <w:t>5-</w:t>
          </w:r>
          <w:r w:rsidR="00E87AFF">
            <w:rPr>
              <w:sz w:val="18"/>
              <w:szCs w:val="18"/>
            </w:rPr>
            <w:t>0256</w:t>
          </w:r>
          <w:r w:rsidRPr="00220940">
            <w:rPr>
              <w:sz w:val="18"/>
              <w:szCs w:val="18"/>
            </w:rPr>
            <w:t xml:space="preserve"> </w:t>
          </w:r>
          <w:r w:rsidR="00E87AFF">
            <w:rPr>
              <w:sz w:val="18"/>
              <w:szCs w:val="18"/>
            </w:rPr>
            <w:t>PAK-analyses luchtfilters</w:t>
          </w:r>
        </w:p>
        <w:p w14:paraId="58CFDBAA" w14:textId="215EC291" w:rsidR="00FE4E42" w:rsidRPr="00FE4E42" w:rsidRDefault="00FE4E42" w:rsidP="00FE4E42">
          <w:pPr>
            <w:pStyle w:val="Koptekst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Bijlage </w:t>
          </w:r>
          <w:r w:rsidR="00EB3C61">
            <w:rPr>
              <w:sz w:val="18"/>
              <w:szCs w:val="18"/>
            </w:rPr>
            <w:t>7</w:t>
          </w:r>
          <w:r w:rsidR="00170616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 xml:space="preserve">– Verklaring </w:t>
          </w:r>
          <w:r w:rsidRPr="00327D08">
            <w:rPr>
              <w:sz w:val="18"/>
              <w:szCs w:val="18"/>
            </w:rPr>
            <w:t>inschrijfformulier ambitieniveau</w:t>
          </w:r>
          <w:r>
            <w:rPr>
              <w:sz w:val="18"/>
              <w:szCs w:val="18"/>
            </w:rPr>
            <w:t xml:space="preserve"> </w:t>
          </w:r>
          <w:r w:rsidRPr="00327D08">
            <w:rPr>
              <w:sz w:val="18"/>
              <w:szCs w:val="18"/>
            </w:rPr>
            <w:t>CO2-prestatieladder</w:t>
          </w:r>
        </w:p>
      </w:tc>
      <w:tc>
        <w:tcPr>
          <w:tcW w:w="2041" w:type="dxa"/>
        </w:tcPr>
        <w:p w14:paraId="403D96FC" w14:textId="057CC926" w:rsidR="000117DE" w:rsidRPr="00DB48D5" w:rsidRDefault="000117DE" w:rsidP="00456170">
          <w:pPr>
            <w:pStyle w:val="AdresRetouradresNaamgemeenteDatumKenmerkPaginaAfzenderentitelVersieendatum"/>
          </w:pPr>
        </w:p>
      </w:tc>
    </w:tr>
  </w:tbl>
  <w:p w14:paraId="4F253652" w14:textId="77777777" w:rsidR="000117DE" w:rsidRDefault="000117D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09B05A45"/>
    <w:multiLevelType w:val="hybridMultilevel"/>
    <w:tmpl w:val="90B4F17E"/>
    <w:lvl w:ilvl="0" w:tplc="33B87B84">
      <w:start w:val="1"/>
      <w:numFmt w:val="bullet"/>
      <w:lvlText w:val=""/>
      <w:lvlJc w:val="left"/>
      <w:pPr>
        <w:ind w:left="1080" w:hanging="360"/>
      </w:pPr>
      <w:rPr>
        <w:rFonts w:ascii="Tahoma" w:hAnsi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023ADE"/>
    <w:multiLevelType w:val="hybridMultilevel"/>
    <w:tmpl w:val="1EA03D66"/>
    <w:lvl w:ilvl="0" w:tplc="33B87B84">
      <w:start w:val="1"/>
      <w:numFmt w:val="bullet"/>
      <w:lvlText w:val=""/>
      <w:lvlJc w:val="left"/>
      <w:pPr>
        <w:ind w:left="1080" w:hanging="360"/>
      </w:pPr>
      <w:rPr>
        <w:rFonts w:ascii="Tahoma" w:hAnsi="Tahoma" w:hint="default"/>
      </w:rPr>
    </w:lvl>
    <w:lvl w:ilvl="1" w:tplc="FFFFFFFF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" w15:restartNumberingAfterBreak="0">
    <w:nsid w:val="1D82456A"/>
    <w:multiLevelType w:val="hybridMultilevel"/>
    <w:tmpl w:val="1422BFAA"/>
    <w:lvl w:ilvl="0" w:tplc="04130003">
      <w:start w:val="1"/>
      <w:numFmt w:val="bullet"/>
      <w:lvlText w:val="o"/>
      <w:lvlJc w:val="left"/>
      <w:pPr>
        <w:ind w:left="84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8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20577337">
    <w:abstractNumId w:val="0"/>
  </w:num>
  <w:num w:numId="2" w16cid:durableId="785345162">
    <w:abstractNumId w:val="5"/>
  </w:num>
  <w:num w:numId="3" w16cid:durableId="1890072777">
    <w:abstractNumId w:val="9"/>
  </w:num>
  <w:num w:numId="4" w16cid:durableId="1000356384">
    <w:abstractNumId w:val="8"/>
  </w:num>
  <w:num w:numId="5" w16cid:durableId="197011267">
    <w:abstractNumId w:val="0"/>
  </w:num>
  <w:num w:numId="6" w16cid:durableId="2016303926">
    <w:abstractNumId w:val="4"/>
  </w:num>
  <w:num w:numId="7" w16cid:durableId="495196041">
    <w:abstractNumId w:val="7"/>
  </w:num>
  <w:num w:numId="8" w16cid:durableId="1108545658">
    <w:abstractNumId w:val="6"/>
  </w:num>
  <w:num w:numId="9" w16cid:durableId="245695822">
    <w:abstractNumId w:val="9"/>
  </w:num>
  <w:num w:numId="10" w16cid:durableId="1560746453">
    <w:abstractNumId w:val="8"/>
  </w:num>
  <w:num w:numId="11" w16cid:durableId="1263026591">
    <w:abstractNumId w:val="8"/>
  </w:num>
  <w:num w:numId="12" w16cid:durableId="1340886908">
    <w:abstractNumId w:val="8"/>
  </w:num>
  <w:num w:numId="13" w16cid:durableId="1134757228">
    <w:abstractNumId w:val="8"/>
  </w:num>
  <w:num w:numId="14" w16cid:durableId="1352148561">
    <w:abstractNumId w:val="8"/>
  </w:num>
  <w:num w:numId="15" w16cid:durableId="1616909552">
    <w:abstractNumId w:val="8"/>
  </w:num>
  <w:num w:numId="16" w16cid:durableId="1331788514">
    <w:abstractNumId w:val="8"/>
  </w:num>
  <w:num w:numId="17" w16cid:durableId="1493256852">
    <w:abstractNumId w:val="8"/>
  </w:num>
  <w:num w:numId="18" w16cid:durableId="1758744521">
    <w:abstractNumId w:val="8"/>
  </w:num>
  <w:num w:numId="19" w16cid:durableId="1954749691">
    <w:abstractNumId w:val="6"/>
  </w:num>
  <w:num w:numId="20" w16cid:durableId="936668624">
    <w:abstractNumId w:val="9"/>
  </w:num>
  <w:num w:numId="21" w16cid:durableId="575364086">
    <w:abstractNumId w:val="0"/>
  </w:num>
  <w:num w:numId="22" w16cid:durableId="1524317561">
    <w:abstractNumId w:val="4"/>
  </w:num>
  <w:num w:numId="23" w16cid:durableId="1665166548">
    <w:abstractNumId w:val="7"/>
  </w:num>
  <w:num w:numId="24" w16cid:durableId="1254705294">
    <w:abstractNumId w:val="0"/>
  </w:num>
  <w:num w:numId="25" w16cid:durableId="1326397337">
    <w:abstractNumId w:val="0"/>
  </w:num>
  <w:num w:numId="26" w16cid:durableId="1959681461">
    <w:abstractNumId w:val="0"/>
  </w:num>
  <w:num w:numId="27" w16cid:durableId="201482818">
    <w:abstractNumId w:val="3"/>
  </w:num>
  <w:num w:numId="28" w16cid:durableId="210533299">
    <w:abstractNumId w:val="1"/>
  </w:num>
  <w:num w:numId="29" w16cid:durableId="1617636557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69C5"/>
    <w:rsid w:val="000117DE"/>
    <w:rsid w:val="000B46D8"/>
    <w:rsid w:val="0016675F"/>
    <w:rsid w:val="00170616"/>
    <w:rsid w:val="00177A29"/>
    <w:rsid w:val="00184748"/>
    <w:rsid w:val="001A2232"/>
    <w:rsid w:val="001B35A9"/>
    <w:rsid w:val="00234C87"/>
    <w:rsid w:val="00242716"/>
    <w:rsid w:val="00260E91"/>
    <w:rsid w:val="00262108"/>
    <w:rsid w:val="002B5524"/>
    <w:rsid w:val="00387F80"/>
    <w:rsid w:val="003B3222"/>
    <w:rsid w:val="003B32D8"/>
    <w:rsid w:val="003B6BE1"/>
    <w:rsid w:val="003E53FA"/>
    <w:rsid w:val="004073AE"/>
    <w:rsid w:val="00424DED"/>
    <w:rsid w:val="004569C5"/>
    <w:rsid w:val="00482A4F"/>
    <w:rsid w:val="00485D43"/>
    <w:rsid w:val="00527398"/>
    <w:rsid w:val="005357F9"/>
    <w:rsid w:val="00537CF3"/>
    <w:rsid w:val="005749BA"/>
    <w:rsid w:val="00632123"/>
    <w:rsid w:val="00660545"/>
    <w:rsid w:val="006D10C6"/>
    <w:rsid w:val="007373CB"/>
    <w:rsid w:val="00754A34"/>
    <w:rsid w:val="00762F7E"/>
    <w:rsid w:val="007E1977"/>
    <w:rsid w:val="008104C5"/>
    <w:rsid w:val="008402D9"/>
    <w:rsid w:val="00864A67"/>
    <w:rsid w:val="008A174E"/>
    <w:rsid w:val="009175F9"/>
    <w:rsid w:val="009761CF"/>
    <w:rsid w:val="00995F1F"/>
    <w:rsid w:val="009B0D92"/>
    <w:rsid w:val="009D64AB"/>
    <w:rsid w:val="00A03098"/>
    <w:rsid w:val="00A3732E"/>
    <w:rsid w:val="00A53085"/>
    <w:rsid w:val="00A87C49"/>
    <w:rsid w:val="00BD0C39"/>
    <w:rsid w:val="00C85A1B"/>
    <w:rsid w:val="00CA1BAC"/>
    <w:rsid w:val="00CB5431"/>
    <w:rsid w:val="00CE174B"/>
    <w:rsid w:val="00CE6761"/>
    <w:rsid w:val="00D30619"/>
    <w:rsid w:val="00D77985"/>
    <w:rsid w:val="00DB74E1"/>
    <w:rsid w:val="00E20DD9"/>
    <w:rsid w:val="00E87AFF"/>
    <w:rsid w:val="00EB1492"/>
    <w:rsid w:val="00EB3C61"/>
    <w:rsid w:val="00EF3194"/>
    <w:rsid w:val="00F12F0D"/>
    <w:rsid w:val="00F3260D"/>
    <w:rsid w:val="00F42A15"/>
    <w:rsid w:val="00FE2507"/>
    <w:rsid w:val="00FE4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BFB94"/>
  <w15:chartTrackingRefBased/>
  <w15:docId w15:val="{2BE2914F-C2CE-4551-902E-A2B1E332A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569C5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table" w:styleId="Tabelraster">
    <w:name w:val="Table Grid"/>
    <w:basedOn w:val="Standaardtabel"/>
    <w:rsid w:val="004569C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aliases w:val="Opsomblokjes en substreepjes,Lijst paragraaf"/>
    <w:basedOn w:val="Standaard"/>
    <w:link w:val="LijstalineaChar"/>
    <w:uiPriority w:val="99"/>
    <w:qFormat/>
    <w:rsid w:val="004569C5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4569C5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569C5"/>
  </w:style>
  <w:style w:type="character" w:customStyle="1" w:styleId="LijstalineaChar">
    <w:name w:val="Lijstalinea Char"/>
    <w:aliases w:val="Opsomblokjes en substreepjes Char,Lijst paragraaf Char"/>
    <w:link w:val="Lijstalinea"/>
    <w:uiPriority w:val="99"/>
    <w:locked/>
    <w:rsid w:val="004569C5"/>
  </w:style>
  <w:style w:type="paragraph" w:customStyle="1" w:styleId="kopjes">
    <w:name w:val="kopjes"/>
    <w:basedOn w:val="Koptekst"/>
    <w:qFormat/>
    <w:rsid w:val="004569C5"/>
    <w:pPr>
      <w:framePr w:wrap="around" w:vAnchor="page" w:hAnchor="page" w:x="670" w:y="455"/>
      <w:tabs>
        <w:tab w:val="clear" w:pos="4513"/>
        <w:tab w:val="clear" w:pos="9026"/>
      </w:tabs>
      <w:spacing w:line="280" w:lineRule="atLeast"/>
      <w:suppressOverlap/>
    </w:pPr>
    <w:rPr>
      <w:rFonts w:eastAsia="Calibri"/>
      <w:sz w:val="17"/>
      <w:szCs w:val="17"/>
      <w:lang w:eastAsia="en-US"/>
    </w:rPr>
  </w:style>
  <w:style w:type="paragraph" w:styleId="Voettekst">
    <w:name w:val="footer"/>
    <w:basedOn w:val="Standaard"/>
    <w:link w:val="VoettekstChar"/>
    <w:unhideWhenUsed/>
    <w:rsid w:val="004569C5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4569C5"/>
  </w:style>
  <w:style w:type="character" w:styleId="Verwijzingopmerking">
    <w:name w:val="annotation reference"/>
    <w:basedOn w:val="Standaardalinea-lettertype"/>
    <w:semiHidden/>
    <w:unhideWhenUsed/>
    <w:rsid w:val="007E1977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7E1977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7E1977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7E197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7E1977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semiHidden/>
    <w:unhideWhenUsed/>
    <w:rsid w:val="007E197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semiHidden/>
    <w:rsid w:val="007E1977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7E1977"/>
    <w:pPr>
      <w:autoSpaceDE w:val="0"/>
      <w:autoSpaceDN w:val="0"/>
      <w:adjustRightInd w:val="0"/>
      <w:spacing w:line="240" w:lineRule="auto"/>
    </w:pPr>
    <w:rPr>
      <w:rFonts w:cs="Corbe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1" Type="http://schemas.openxmlformats.org/officeDocument/2006/relationships/header" Target="header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5" Type="http://schemas.openxmlformats.org/officeDocument/2006/relationships/customXml" Target="../customXml/item6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8259D6882E7E4892254B0CE8C421F6" ma:contentTypeVersion="29" ma:contentTypeDescription="Een nieuw document maken." ma:contentTypeScope="" ma:versionID="bc0e1d021b2ca4142a1a5d8c13f1d660">
  <xsd:schema xmlns:xsd="http://www.w3.org/2001/XMLSchema" xmlns:xs="http://www.w3.org/2001/XMLSchema" xmlns:p="http://schemas.microsoft.com/office/2006/metadata/properties" xmlns:ns2="22340ffd-4746-4533-a857-d4fbbf0b144e" xmlns:ns3="451ceeed-c77b-4a37-aea6-85893f5a9fb4" xmlns:ns4="1af7a2af-7565-45c8-a19b-6eb7f3449f9b" targetNamespace="http://schemas.microsoft.com/office/2006/metadata/properties" ma:root="true" ma:fieldsID="2f373e5863ae354315e5a452c2a8d1c8" ns2:_="" ns3:_="" ns4:_="">
    <xsd:import namespace="22340ffd-4746-4533-a857-d4fbbf0b144e"/>
    <xsd:import namespace="451ceeed-c77b-4a37-aea6-85893f5a9fb4"/>
    <xsd:import namespace="1af7a2af-7565-45c8-a19b-6eb7f3449f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340ffd-4746-4533-a857-d4fbbf0b14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displayName="Afbeeldingtags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2e970c7-79c3-443a-93ab-3b0a0050271a}" ma:internalName="TaxCatchAll" ma:showField="CatchAllData" ma:web="1af7a2af-7565-45c8-a19b-6eb7f3449f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f7a2af-7565-45c8-a19b-6eb7f3449f9b" elementFormDefault="qualified">
    <xsd:import namespace="http://schemas.microsoft.com/office/2006/documentManagement/types"/>
    <xsd:import namespace="http://schemas.microsoft.com/office/infopath/2007/PartnerControls"/>
    <xsd:element name="_dlc_DocId" ma:index="1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1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tandaarddocument" ma:contentTypeID="0x0101006EE0887428AA3340B2884DF1130CF73B0040FF500A7659CD4DBE29406D7FB4ABD4" ma:contentTypeVersion="31" ma:contentTypeDescription="Aan dit standaarddocument kleven alle metagegevens die mogelijk van belang zijn op documentniveau, bijvoorbeeld om bepaalde processen uit te kunnen voeren." ma:contentTypeScope="" ma:versionID="342178918b06e2161a18a0d17c370eb9">
  <xsd:schema xmlns:xsd="http://www.w3.org/2001/XMLSchema" xmlns:xs="http://www.w3.org/2001/XMLSchema" xmlns:p="http://schemas.microsoft.com/office/2006/metadata/properties" xmlns:ns2="451ceeed-c77b-4a37-aea6-85893f5a9fb4" xmlns:ns3="cdbe2661-d840-4850-8710-6d272de092d7" xmlns:ns4="bef4104f-fb2e-4504-9317-91fcce1a9073" targetNamespace="http://schemas.microsoft.com/office/2006/metadata/properties" ma:root="true" ma:fieldsID="50ec7ef6115b310ed74796a09ea02454" ns2:_="" ns3:_="" ns4:_="">
    <xsd:import namespace="451ceeed-c77b-4a37-aea6-85893f5a9fb4"/>
    <xsd:import namespace="cdbe2661-d840-4850-8710-6d272de092d7"/>
    <xsd:import namespace="bef4104f-fb2e-4504-9317-91fcce1a9073"/>
    <xsd:element name="properties">
      <xsd:complexType>
        <xsd:sequence>
          <xsd:element name="documentManagement">
            <xsd:complexType>
              <xsd:all>
                <xsd:element ref="ns2:Documentstatus" minOccurs="0"/>
                <xsd:element ref="ns3:Publiceren_x0020_intern" minOccurs="0"/>
                <xsd:element ref="ns2:TaxKeywordTaxHTField" minOccurs="0"/>
                <xsd:element ref="ns2:TaxCatchAll" minOccurs="0"/>
                <xsd:element ref="ns2:TaxCatchAllLabel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Documentstatus" ma:index="2" nillable="true" ma:displayName="Documentstatus" ma:default="Concept" ma:format="Dropdown" ma:internalName="Documentstatus">
      <xsd:simpleType>
        <xsd:restriction base="dms:Choice">
          <xsd:enumeration value="Concept"/>
          <xsd:enumeration value="Definitief"/>
          <xsd:enumeration value="Vastgesteld door project"/>
          <xsd:enumeration value="Ambtelijk vastgesteld"/>
          <xsd:enumeration value="Bestuurlijk vastgesteld"/>
        </xsd:restriction>
      </xsd:simpleType>
    </xsd:element>
    <xsd:element name="TaxKeywordTaxHTField" ma:index="9" nillable="true" ma:taxonomy="true" ma:internalName="TaxKeywordTaxHTField" ma:taxonomyFieldName="TaxKeyword" ma:displayName="Trefwoorden" ma:fieldId="{23f27201-bee3-471e-b2e7-b64fd8b7ca38}" ma:taxonomyMulti="true" ma:sspId="3676cea4-3086-4dea-a929-70cf350c88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222e8a6a-70ae-45cc-947b-74362f18bb4e}" ma:internalName="TaxCatchAll" ma:showField="CatchAllData" ma:web="bef4104f-fb2e-4504-9317-91fcce1a9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222e8a6a-70ae-45cc-947b-74362f18bb4e}" ma:internalName="TaxCatchAllLabel" ma:readOnly="true" ma:showField="CatchAllDataLabel" ma:web="bef4104f-fb2e-4504-9317-91fcce1a9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be2661-d840-4850-8710-6d272de092d7" elementFormDefault="qualified">
    <xsd:import namespace="http://schemas.microsoft.com/office/2006/documentManagement/types"/>
    <xsd:import namespace="http://schemas.microsoft.com/office/infopath/2007/PartnerControls"/>
    <xsd:element name="Publiceren_x0020_intern" ma:index="3" nillable="true" ma:displayName="Publiceren_intern" ma:default="Nader te bepalen" ma:description="Veld dat aangeeft dat het bestand gepubliceerd kan worden in de KennisBasis." ma:format="Dropdown" ma:internalName="Publiceren_x0020_intern">
      <xsd:simpleType>
        <xsd:restriction base="dms:Choice">
          <xsd:enumeration value="Nader te bepalen"/>
          <xsd:enumeration value="Ja"/>
          <xsd:enumeration value="Ne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f4104f-fb2e-4504-9317-91fcce1a9073" elementFormDefault="qualified">
    <xsd:import namespace="http://schemas.microsoft.com/office/2006/documentManagement/types"/>
    <xsd:import namespace="http://schemas.microsoft.com/office/infopath/2007/PartnerControls"/>
    <xsd:element name="_dlc_DocId" ma:index="14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1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451ceeed-c77b-4a37-aea6-85893f5a9fb4">
      <Terms xmlns="http://schemas.microsoft.com/office/infopath/2007/PartnerControls"/>
    </TaxKeywordTaxHTField>
    <Documentstatus xmlns="451ceeed-c77b-4a37-aea6-85893f5a9fb4">Concept</Documentstatus>
    <Publiceren_x0020_intern xmlns="cdbe2661-d840-4850-8710-6d272de092d7">Nader te bepalen</Publiceren_x0020_intern>
    <TaxCatchAll xmlns="451ceeed-c77b-4a37-aea6-85893f5a9fb4" xsi:nil="true"/>
    <_dlc_DocId xmlns="bef4104f-fb2e-4504-9317-91fcce1a9073">AMSSW-153709425-255234</_dlc_DocId>
    <_dlc_DocIdUrl xmlns="bef4104f-fb2e-4504-9317-91fcce1a9073">
      <Url>https://hoofdstad.sharepoint.com/sites/SW-RE-IB-IAABTCBT/_layouts/15/DocIdRedir.aspx?ID=AMSSW-153709425-255234</Url>
      <Description>AMSSW-153709425-255234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676cea4-3086-4dea-a929-70cf350c881a" ContentTypeId="0x0101006EE0887428AA3340B2884DF1130CF73B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B949796-48C2-4473-A574-3D674CC3DB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340ffd-4746-4533-a857-d4fbbf0b144e"/>
    <ds:schemaRef ds:uri="451ceeed-c77b-4a37-aea6-85893f5a9fb4"/>
    <ds:schemaRef ds:uri="1af7a2af-7565-45c8-a19b-6eb7f3449f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72172E-A4C9-4FA1-A5EC-F192C21B2E3F}"/>
</file>

<file path=customXml/itemProps3.xml><?xml version="1.0" encoding="utf-8"?>
<ds:datastoreItem xmlns:ds="http://schemas.openxmlformats.org/officeDocument/2006/customXml" ds:itemID="{C6749D86-6E1C-48A6-AE83-262BE2FCF825}">
  <ds:schemaRefs>
    <ds:schemaRef ds:uri="http://schemas.microsoft.com/office/2006/metadata/properties"/>
    <ds:schemaRef ds:uri="http://schemas.microsoft.com/office/infopath/2007/PartnerControls"/>
    <ds:schemaRef ds:uri="451ceeed-c77b-4a37-aea6-85893f5a9fb4"/>
    <ds:schemaRef ds:uri="22340ffd-4746-4533-a857-d4fbbf0b144e"/>
    <ds:schemaRef ds:uri="1af7a2af-7565-45c8-a19b-6eb7f3449f9b"/>
  </ds:schemaRefs>
</ds:datastoreItem>
</file>

<file path=customXml/itemProps4.xml><?xml version="1.0" encoding="utf-8"?>
<ds:datastoreItem xmlns:ds="http://schemas.openxmlformats.org/officeDocument/2006/customXml" ds:itemID="{CA04603E-832E-4C02-B0D4-7DFF3D3B6D5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9564EA2-97A2-49EA-9166-D9F94201B6D3}"/>
</file>

<file path=customXml/itemProps6.xml><?xml version="1.0" encoding="utf-8"?>
<ds:datastoreItem xmlns:ds="http://schemas.openxmlformats.org/officeDocument/2006/customXml" ds:itemID="{56F9AB93-E3F5-468E-A2BD-56B5A24A893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208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Vos, Annemiek</dc:creator>
  <cp:keywords/>
  <dc:description/>
  <cp:lastModifiedBy>Valen, Joost van</cp:lastModifiedBy>
  <cp:revision>8</cp:revision>
  <dcterms:created xsi:type="dcterms:W3CDTF">2025-07-10T12:37:00Z</dcterms:created>
  <dcterms:modified xsi:type="dcterms:W3CDTF">2025-12-29T14:18:00Z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0x0101006EE0887428AA3340B2884DF1130CF73B0040FF500A7659CD4DBE29406D7FB4ABD4</vt:lpwstr>
  </property>
  <property fmtid="{D5CDD505-2E9C-101B-9397-08002B2CF9AE}" pid="3" name="Kwaliteitsstatus">
    <vt:lpwstr>1;#Niet beoordeeld|a2f02964-ec86-4ced-8125-ad4b0dcb2ecf</vt:lpwstr>
  </property>
  <property fmtid="{D5CDD505-2E9C-101B-9397-08002B2CF9AE}" pid="4" name="TaxKeyword">
    <vt:lpwstr/>
  </property>
  <property fmtid="{D5CDD505-2E9C-101B-9397-08002B2CF9AE}" pid="5" name="Organisatieonderdeel">
    <vt:lpwstr>3;#Ruimte en Economie:Ingenieursbureau|9b904282-b3c0-464b-a9c1-c981b6016c99</vt:lpwstr>
  </property>
  <property fmtid="{D5CDD505-2E9C-101B-9397-08002B2CF9AE}" pid="6" name="Doelgroep">
    <vt:lpwstr/>
  </property>
  <property fmtid="{D5CDD505-2E9C-101B-9397-08002B2CF9AE}" pid="7" name="InformatieType">
    <vt:lpwstr/>
  </property>
  <property fmtid="{D5CDD505-2E9C-101B-9397-08002B2CF9AE}" pid="8" name="Inrichting">
    <vt:lpwstr>2;#KennisBasis:Kennisnetwerk:Vakgroep|cbe262ea-43e2-42ec-9207-e5c0d2c143cb</vt:lpwstr>
  </property>
  <property fmtid="{D5CDD505-2E9C-101B-9397-08002B2CF9AE}" pid="9" name="Projecttype">
    <vt:lpwstr/>
  </property>
  <property fmtid="{D5CDD505-2E9C-101B-9397-08002B2CF9AE}" pid="10" name="GerelateerdeOrganisatieonderdelen">
    <vt:lpwstr>3;#Ingenieursbureau|9b904282-b3c0-464b-a9c1-c981b6016c99</vt:lpwstr>
  </property>
  <property fmtid="{D5CDD505-2E9C-101B-9397-08002B2CF9AE}" pid="11" name="_dlc_DocIdItemGuid">
    <vt:lpwstr>359ecd14-b303-402c-b110-f1fb35968c36</vt:lpwstr>
  </property>
  <property fmtid="{D5CDD505-2E9C-101B-9397-08002B2CF9AE}" pid="12" name="MediaServiceImageTags">
    <vt:lpwstr/>
  </property>
  <property fmtid="{D5CDD505-2E9C-101B-9397-08002B2CF9AE}" pid="13" name="ic6e37279ca6428ea043fdf2094f842d">
    <vt:lpwstr/>
  </property>
  <property fmtid="{D5CDD505-2E9C-101B-9397-08002B2CF9AE}" pid="14" name="Projectfase">
    <vt:lpwstr/>
  </property>
  <property fmtid="{D5CDD505-2E9C-101B-9397-08002B2CF9AE}" pid="15" name="lcf76f155ced4ddcb4097134ff3c332f">
    <vt:lpwstr/>
  </property>
  <property fmtid="{D5CDD505-2E9C-101B-9397-08002B2CF9AE}" pid="16" name="TaxKeywordTaxHTField">
    <vt:lpwstr/>
  </property>
</Properties>
</file>